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0DA93" w14:textId="76A7233A" w:rsidR="00C30281" w:rsidRPr="00C30281" w:rsidRDefault="00C30281" w:rsidP="00C30281">
      <w:pPr>
        <w:keepNext/>
        <w:keepLines/>
        <w:pBdr>
          <w:bottom w:val="single" w:sz="4" w:space="2" w:color="ED7D31"/>
        </w:pBd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262626"/>
          <w:sz w:val="24"/>
          <w:szCs w:val="24"/>
          <w:lang w:val="lt-LT" w:eastAsia="lt-LT"/>
        </w:rPr>
      </w:pPr>
      <w:bookmarkStart w:id="0" w:name="_Toc228370006"/>
      <w:r w:rsidRPr="00C30281">
        <w:rPr>
          <w:rFonts w:ascii="Times New Roman" w:eastAsia="Times New Roman" w:hAnsi="Times New Roman" w:cs="Times New Roman"/>
          <w:color w:val="0070C0"/>
          <w:sz w:val="24"/>
          <w:szCs w:val="24"/>
          <w:lang w:val="lt-LT" w:eastAsia="lt-LT"/>
        </w:rPr>
        <w:t xml:space="preserve">Pirkimo sąlygų </w:t>
      </w:r>
      <w:r w:rsidR="007D7B01">
        <w:rPr>
          <w:rFonts w:ascii="Times New Roman" w:eastAsia="Times New Roman" w:hAnsi="Times New Roman" w:cs="Times New Roman"/>
          <w:color w:val="0070C0"/>
          <w:sz w:val="24"/>
          <w:szCs w:val="24"/>
          <w:lang w:val="lt-LT" w:eastAsia="lt-LT"/>
        </w:rPr>
        <w:t>7</w:t>
      </w:r>
      <w:r w:rsidRPr="00C30281">
        <w:rPr>
          <w:rFonts w:ascii="Times New Roman" w:eastAsia="Times New Roman" w:hAnsi="Times New Roman" w:cs="Times New Roman"/>
          <w:color w:val="0070C0"/>
          <w:sz w:val="24"/>
          <w:szCs w:val="24"/>
          <w:lang w:val="lt-LT" w:eastAsia="lt-LT"/>
        </w:rPr>
        <w:t xml:space="preserve"> priedas „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val="lt-LT" w:eastAsia="lt-LT"/>
        </w:rPr>
        <w:t>Tiekėjo deklaracija dėl tikrųjų savininkų</w:t>
      </w:r>
      <w:r w:rsidRPr="00C30281">
        <w:rPr>
          <w:rFonts w:ascii="Times New Roman" w:eastAsia="Times New Roman" w:hAnsi="Times New Roman" w:cs="Times New Roman"/>
          <w:color w:val="0070C0"/>
          <w:sz w:val="24"/>
          <w:szCs w:val="24"/>
          <w:lang w:val="lt-LT" w:eastAsia="lt-LT"/>
        </w:rPr>
        <w:t>“</w:t>
      </w:r>
      <w:bookmarkEnd w:id="0"/>
    </w:p>
    <w:p w14:paraId="54B5ABA2" w14:textId="77777777" w:rsidR="00E20A08" w:rsidRDefault="00E20A08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64761F7" w14:textId="4F74F3B1" w:rsidR="00023F59" w:rsidRPr="00AD6ED5" w:rsidRDefault="00E20A08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DEKLARACIJA DĖL TIKRŲJŲ SAVININKŲ</w:t>
      </w:r>
    </w:p>
    <w:p w14:paraId="5B863B50" w14:textId="623EECAF" w:rsidR="00023F59" w:rsidRPr="00AD6ED5" w:rsidRDefault="00E20A08" w:rsidP="004B0E44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br/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Ši deklaracija pateikiama vadovaujantis 2021 m. vasario 12 d. Europos Parlamento ir Tarybos reglamento (ES) 2021/241 22 straipsnio 2 dalies d punkto iii papunkčio reikalavimais.</w:t>
      </w:r>
    </w:p>
    <w:p w14:paraId="479E4C32" w14:textId="77777777" w:rsidR="00023F59" w:rsidRPr="00AD6ED5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1. Tiekėjo duomenys</w:t>
      </w:r>
    </w:p>
    <w:p w14:paraId="1EDDF5BB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Tiekėjo pavadinimas: ________________________________</w:t>
      </w:r>
    </w:p>
    <w:p w14:paraId="4428B910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Juridinio asmens kodas / fizinio asmens vardas ir pavardė: ________________________________</w:t>
      </w:r>
    </w:p>
    <w:p w14:paraId="69506224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Buveinės / gyvenamosios vietos adresas: ________________________________</w:t>
      </w:r>
    </w:p>
    <w:p w14:paraId="4BD1FC48" w14:textId="3ECCA4AA" w:rsidR="00023F59" w:rsidRPr="00E20A08" w:rsidRDefault="00E20A08">
      <w:pPr>
        <w:pStyle w:val="Heading2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2. Deklaracija</w:t>
      </w: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0E20A08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  <w:t>(pažymimas aktualus punktas)</w:t>
      </w:r>
    </w:p>
    <w:p w14:paraId="51C84400" w14:textId="3BBD20EA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Patvirtinu, kad pirkimo sutarties </w:t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sudarymo ir (ar)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vykdymo metu:</w:t>
      </w:r>
      <w:r w:rsidR="004B0E44" w:rsidRPr="00AD6ED5">
        <w:rPr>
          <w:lang w:val="lt-LT"/>
        </w:rPr>
        <w:t xml:space="preserve"> </w:t>
      </w:r>
    </w:p>
    <w:p w14:paraId="544F59C6" w14:textId="5304A647" w:rsidR="00E20A08" w:rsidRDefault="007D7B01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1779092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tikrasis (-</w:t>
      </w:r>
      <w:proofErr w:type="spellStart"/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ieji</w:t>
      </w:r>
      <w:proofErr w:type="spellEnd"/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) savininkas (-ai)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D6ED5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užsienietis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fizinis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užsienyje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registruotas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juridinis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arba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teikėjas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prekių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tiekėjas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rangovas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ar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subteikėjas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prekių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subtiekėjas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subrangovas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užsienietis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fizinis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>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Šių asmenų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duomenys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B0E44" w:rsidRPr="00E20A08">
        <w:rPr>
          <w:rFonts w:ascii="Times New Roman" w:hAnsi="Times New Roman" w:cs="Times New Roman"/>
          <w:i/>
          <w:iCs/>
          <w:sz w:val="24"/>
          <w:szCs w:val="24"/>
          <w:lang w:val="lt-LT"/>
        </w:rPr>
        <w:t>(išvardijami visi asmenys)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C90AC54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7C401D12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2522EFE6" w14:textId="652FF7BE" w:rsidR="00023F59" w:rsidRPr="00E20A08" w:rsidRDefault="00E20A08" w:rsidP="00E20A08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_______________________________</w:t>
      </w:r>
    </w:p>
    <w:p w14:paraId="7F99ED86" w14:textId="77777777" w:rsidR="00E20A08" w:rsidRDefault="00E20A08" w:rsidP="00E20A08">
      <w:pPr>
        <w:rPr>
          <w:rFonts w:ascii="Times New Roman" w:hAnsi="Times New Roman" w:cs="Times New Roman"/>
          <w:sz w:val="24"/>
          <w:szCs w:val="24"/>
          <w:lang w:val="lt-LT"/>
        </w:rPr>
      </w:pPr>
      <w:bookmarkStart w:id="1" w:name="_Hlk229057487"/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Gimimo data: ________________________________</w:t>
      </w:r>
      <w:bookmarkEnd w:id="1"/>
    </w:p>
    <w:p w14:paraId="6A65E8EB" w14:textId="70CCE5D4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</w:t>
      </w:r>
    </w:p>
    <w:p w14:paraId="669E2558" w14:textId="101ABFAF" w:rsidR="00E20A08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             Gimimo data: ________________________________</w:t>
      </w:r>
    </w:p>
    <w:p w14:paraId="6D38457C" w14:textId="7A5D93EE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....</w:t>
      </w:r>
    </w:p>
    <w:p w14:paraId="77E97018" w14:textId="204313A5" w:rsidR="00023F59" w:rsidRPr="00AD6ED5" w:rsidRDefault="007D7B01">
      <w:pPr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218982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tikrasis (-</w:t>
      </w:r>
      <w:proofErr w:type="spellStart"/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>ieji</w:t>
      </w:r>
      <w:proofErr w:type="spellEnd"/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) savininkas (-ai)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užsienietis (fizinis asmuo) ar užsienyje registruotas juridinis asmuo arba paslaugų teikėjas, prekių tiekėjas, rangovas ir (ar) paslaugų subteikėjas, prekių subtiekėjas, subrangovas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užsienietis (fizinis asmuo).</w:t>
      </w:r>
    </w:p>
    <w:p w14:paraId="517E5163" w14:textId="77777777" w:rsidR="00023F59" w:rsidRPr="00E20A08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color w:val="auto"/>
          <w:sz w:val="24"/>
          <w:szCs w:val="24"/>
          <w:lang w:val="lt-LT"/>
        </w:rPr>
        <w:t>3. Patvirtinimas</w:t>
      </w:r>
    </w:p>
    <w:p w14:paraId="760528CA" w14:textId="6BBDFAFC" w:rsidR="00023F59" w:rsidRPr="00AD6ED5" w:rsidRDefault="00BE574F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</w:t>
      </w:r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Patvirtinu, kad pateikti duomenys yra teisingi ir išsamūs. </w:t>
      </w:r>
      <w:r w:rsidR="00E20A08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Suprantu, kad </w:t>
      </w:r>
      <w:r w:rsidR="0053050F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>sutarties pasirašymas bus inicijuojamas tik tuomet, kai</w:t>
      </w:r>
      <w:r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užpildyta</w:t>
      </w:r>
      <w:r w:rsidR="0053050F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ši forma bus pateikta perkančiajai organizacijai</w:t>
      </w:r>
      <w:r w:rsidR="00E20A08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>.</w:t>
      </w:r>
      <w:r w:rsid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Taip pat patvirtinu, kad, jei paaiškėtų naujos aplinkybės apie šioje Deklaracijoje nurodytus tikruosius savininkus, nedelsiant informuosiu perkančiąją organizaciją.</w:t>
      </w:r>
    </w:p>
    <w:p w14:paraId="3EFAC7D1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Deklaraciją pateikė: ________________________________</w:t>
      </w:r>
    </w:p>
    <w:p w14:paraId="35D06F46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Vardas, pavardė, pareigos: ________________________________</w:t>
      </w:r>
    </w:p>
    <w:p w14:paraId="5AEB23B2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Data: ________________________________</w:t>
      </w:r>
    </w:p>
    <w:sectPr w:rsidR="00023F59" w:rsidRPr="00AD6ED5" w:rsidSect="00E20A08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C7198" w14:textId="77777777" w:rsidR="00E20A08" w:rsidRDefault="00E20A08" w:rsidP="00E20A08">
      <w:pPr>
        <w:spacing w:after="0" w:line="240" w:lineRule="auto"/>
      </w:pPr>
      <w:r>
        <w:separator/>
      </w:r>
    </w:p>
  </w:endnote>
  <w:endnote w:type="continuationSeparator" w:id="0">
    <w:p w14:paraId="49F8AD5F" w14:textId="77777777" w:rsidR="00E20A08" w:rsidRDefault="00E20A08" w:rsidP="00E2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790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953B9" w14:textId="01AC92C1" w:rsidR="00E20A08" w:rsidRDefault="00E20A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EE7A1A" w14:textId="77777777" w:rsidR="00E20A08" w:rsidRDefault="00E2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49D3B" w14:textId="77777777" w:rsidR="00E20A08" w:rsidRDefault="00E20A08" w:rsidP="00E20A08">
      <w:pPr>
        <w:spacing w:after="0" w:line="240" w:lineRule="auto"/>
      </w:pPr>
      <w:r>
        <w:separator/>
      </w:r>
    </w:p>
  </w:footnote>
  <w:footnote w:type="continuationSeparator" w:id="0">
    <w:p w14:paraId="46DD3421" w14:textId="77777777" w:rsidR="00E20A08" w:rsidRDefault="00E20A08" w:rsidP="00E20A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6D166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F59"/>
    <w:rsid w:val="00034616"/>
    <w:rsid w:val="0006063C"/>
    <w:rsid w:val="0015074B"/>
    <w:rsid w:val="00246640"/>
    <w:rsid w:val="0029639D"/>
    <w:rsid w:val="00326F90"/>
    <w:rsid w:val="004B0E44"/>
    <w:rsid w:val="0053050F"/>
    <w:rsid w:val="007D7B01"/>
    <w:rsid w:val="00AA1D8D"/>
    <w:rsid w:val="00AD6ED5"/>
    <w:rsid w:val="00B47730"/>
    <w:rsid w:val="00BE574F"/>
    <w:rsid w:val="00C30281"/>
    <w:rsid w:val="00CB0664"/>
    <w:rsid w:val="00E20A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F9FFD0"/>
  <w14:defaultImageDpi w14:val="300"/>
  <w15:docId w15:val="{86EFAE95-35B3-4082-B809-80089A90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D6E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E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E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E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E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Agnė Montvilienė</cp:lastModifiedBy>
  <cp:revision>3</cp:revision>
  <dcterms:created xsi:type="dcterms:W3CDTF">2026-06-03T13:22:00Z</dcterms:created>
  <dcterms:modified xsi:type="dcterms:W3CDTF">2026-06-03T13:24:00Z</dcterms:modified>
  <cp:category/>
</cp:coreProperties>
</file>